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427D8" w14:textId="674C6F8B" w:rsidR="00220C6D" w:rsidRPr="006E2DB2" w:rsidRDefault="00931C22">
      <w:pPr>
        <w:pStyle w:val="Tittel"/>
        <w:rPr>
          <w:rFonts w:ascii="Oslo Sans Office" w:hAnsi="Oslo Sans Office"/>
          <w:b/>
          <w:bCs/>
          <w:sz w:val="24"/>
          <w:szCs w:val="24"/>
          <w:lang w:val="nb-NO"/>
        </w:rPr>
      </w:pPr>
      <w:r w:rsidRPr="006E2DB2">
        <w:rPr>
          <w:rFonts w:ascii="Oslo Sans Office" w:hAnsi="Oslo Sans Office"/>
          <w:b/>
          <w:bCs/>
          <w:color w:val="auto"/>
          <w:sz w:val="24"/>
          <w:szCs w:val="24"/>
          <w:lang w:val="nb-NO"/>
        </w:rPr>
        <w:t xml:space="preserve">Vedlegg </w:t>
      </w:r>
      <w:r w:rsidR="006E2DB2" w:rsidRPr="006E2DB2">
        <w:rPr>
          <w:rFonts w:ascii="Oslo Sans Office" w:hAnsi="Oslo Sans Office"/>
          <w:b/>
          <w:bCs/>
          <w:color w:val="auto"/>
          <w:sz w:val="24"/>
          <w:szCs w:val="24"/>
          <w:lang w:val="nb-NO"/>
        </w:rPr>
        <w:t>4</w:t>
      </w:r>
      <w:r w:rsidRPr="006E2DB2">
        <w:rPr>
          <w:rFonts w:ascii="Oslo Sans Office" w:hAnsi="Oslo Sans Office"/>
          <w:b/>
          <w:bCs/>
          <w:color w:val="auto"/>
          <w:sz w:val="24"/>
          <w:szCs w:val="24"/>
          <w:lang w:val="nb-NO"/>
        </w:rPr>
        <w:t xml:space="preserve"> – Referanseskjema </w:t>
      </w:r>
    </w:p>
    <w:p w14:paraId="286CDC36" w14:textId="77777777" w:rsidR="006E2DB2" w:rsidRPr="006E2DB2" w:rsidRDefault="006E2DB2" w:rsidP="006E2DB2">
      <w:pPr>
        <w:spacing w:after="0" w:line="240" w:lineRule="auto"/>
        <w:rPr>
          <w:rFonts w:ascii="Oslo Sans Office" w:eastAsia="Oslo Sans Office" w:hAnsi="Oslo Sans Office" w:cs="Oslo Sans Office"/>
          <w:color w:val="000000"/>
          <w:sz w:val="20"/>
          <w:szCs w:val="20"/>
          <w:lang w:val="nb-NO"/>
        </w:rPr>
      </w:pPr>
      <w:r w:rsidRPr="006E2DB2">
        <w:rPr>
          <w:rFonts w:ascii="Oslo Sans Office" w:eastAsia="Oslo Sans Office" w:hAnsi="Oslo Sans Office" w:cs="Oslo Sans Office"/>
          <w:color w:val="000000"/>
          <w:sz w:val="20"/>
          <w:szCs w:val="20"/>
          <w:lang w:val="nb-NO"/>
        </w:rPr>
        <w:t xml:space="preserve">I henhold til konkurransegrunnlaget kreves at leverandøren skal ha erfaring fra tilsvarende leveranser/oppdrag. </w:t>
      </w:r>
    </w:p>
    <w:p w14:paraId="7348BDD5" w14:textId="77777777" w:rsidR="006E2DB2" w:rsidRPr="006E2DB2" w:rsidRDefault="006E2DB2" w:rsidP="006E2DB2">
      <w:pPr>
        <w:spacing w:after="0" w:line="240" w:lineRule="auto"/>
        <w:rPr>
          <w:rFonts w:ascii="Oslo Sans Office" w:eastAsia="Oslo Sans Office" w:hAnsi="Oslo Sans Office" w:cs="Oslo Sans Office"/>
          <w:color w:val="000000"/>
          <w:sz w:val="20"/>
          <w:szCs w:val="20"/>
          <w:lang w:val="nb-NO"/>
        </w:rPr>
      </w:pPr>
    </w:p>
    <w:p w14:paraId="7C4942B6" w14:textId="48A799C0" w:rsidR="00220C6D" w:rsidRDefault="006E2DB2" w:rsidP="006E2DB2">
      <w:pPr>
        <w:rPr>
          <w:rFonts w:ascii="Oslo Sans Office" w:hAnsi="Oslo Sans Office"/>
          <w:sz w:val="20"/>
          <w:szCs w:val="20"/>
          <w:lang w:val="nb-NO"/>
        </w:rPr>
      </w:pPr>
      <w:r w:rsidRPr="006E2DB2">
        <w:rPr>
          <w:rFonts w:ascii="Oslo Sans Office" w:eastAsia="Oslo Sans Office" w:hAnsi="Oslo Sans Office" w:cs="Oslo Sans Office"/>
          <w:color w:val="000000"/>
          <w:sz w:val="20"/>
          <w:szCs w:val="20"/>
          <w:lang w:val="nb-NO"/>
        </w:rPr>
        <w:t xml:space="preserve">Skjemaet nedenfor skal fylles ut </w:t>
      </w:r>
      <w:r w:rsidRPr="006E2DB2">
        <w:rPr>
          <w:rFonts w:ascii="Oslo Sans Office" w:hAnsi="Oslo Sans Office"/>
          <w:sz w:val="20"/>
          <w:szCs w:val="20"/>
          <w:lang w:val="nb-NO"/>
        </w:rPr>
        <w:t>(maks 3 referanser).</w:t>
      </w:r>
    </w:p>
    <w:p w14:paraId="3B663D53" w14:textId="77777777" w:rsidR="006E2DB2" w:rsidRDefault="006E2DB2" w:rsidP="006E2DB2">
      <w:pPr>
        <w:rPr>
          <w:rFonts w:ascii="Oslo Sans Office" w:hAnsi="Oslo Sans Office"/>
          <w:sz w:val="20"/>
          <w:szCs w:val="20"/>
          <w:lang w:val="nb-NO"/>
        </w:rPr>
      </w:pPr>
    </w:p>
    <w:p w14:paraId="7BEA82F7" w14:textId="256418E8" w:rsidR="006E2DB2" w:rsidRPr="006E2DB2" w:rsidRDefault="006E2DB2" w:rsidP="006E2DB2">
      <w:pPr>
        <w:spacing w:line="240" w:lineRule="auto"/>
        <w:rPr>
          <w:rFonts w:ascii="Oslo Sans Office" w:hAnsi="Oslo Sans Office"/>
          <w:b/>
          <w:bCs/>
          <w:sz w:val="24"/>
          <w:szCs w:val="24"/>
          <w:lang w:val="nb-NO"/>
        </w:rPr>
      </w:pPr>
      <w:r w:rsidRPr="006E2DB2">
        <w:rPr>
          <w:rFonts w:ascii="Oslo Sans Office" w:hAnsi="Oslo Sans Office"/>
          <w:b/>
          <w:bCs/>
          <w:sz w:val="24"/>
          <w:szCs w:val="24"/>
          <w:lang w:val="nb-NO"/>
        </w:rPr>
        <w:t>Referanse nr. 1</w:t>
      </w:r>
    </w:p>
    <w:p w14:paraId="219137A1" w14:textId="77777777" w:rsidR="00220C6D" w:rsidRPr="006E2DB2" w:rsidRDefault="00931C22" w:rsidP="006E2DB2">
      <w:pPr>
        <w:pStyle w:val="Overskrift1"/>
        <w:spacing w:line="240" w:lineRule="auto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>1. Generell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220C6D" w:rsidRPr="006E2DB2" w14:paraId="438B9F92" w14:textId="77777777">
        <w:tc>
          <w:tcPr>
            <w:tcW w:w="4320" w:type="dxa"/>
          </w:tcPr>
          <w:p w14:paraId="5B0FEA89" w14:textId="77777777" w:rsidR="00220C6D" w:rsidRPr="006E2DB2" w:rsidRDefault="00931C22" w:rsidP="006E2DB2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Oppdragsgiver (navn og organisasjon)</w:t>
            </w:r>
          </w:p>
        </w:tc>
        <w:tc>
          <w:tcPr>
            <w:tcW w:w="4320" w:type="dxa"/>
          </w:tcPr>
          <w:p w14:paraId="0CA57BD0" w14:textId="77777777" w:rsidR="00220C6D" w:rsidRPr="006E2DB2" w:rsidRDefault="00220C6D" w:rsidP="006E2DB2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D70BF0" w14:paraId="3CDE213E" w14:textId="77777777">
        <w:tc>
          <w:tcPr>
            <w:tcW w:w="4320" w:type="dxa"/>
          </w:tcPr>
          <w:p w14:paraId="5E75890A" w14:textId="77777777" w:rsidR="00220C6D" w:rsidRPr="006E2DB2" w:rsidRDefault="00931C22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 xml:space="preserve">Kontaktperson (navn, rolle, </w:t>
            </w:r>
            <w:proofErr w:type="gramStart"/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telefon,</w:t>
            </w:r>
            <w:proofErr w:type="gramEnd"/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 xml:space="preserve"> e-post)</w:t>
            </w:r>
          </w:p>
        </w:tc>
        <w:tc>
          <w:tcPr>
            <w:tcW w:w="4320" w:type="dxa"/>
          </w:tcPr>
          <w:p w14:paraId="5E173F24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220C6D" w:rsidRPr="006E2DB2" w14:paraId="6C05AB5D" w14:textId="77777777">
        <w:tc>
          <w:tcPr>
            <w:tcW w:w="4320" w:type="dxa"/>
          </w:tcPr>
          <w:p w14:paraId="30AE2735" w14:textId="77777777" w:rsidR="00220C6D" w:rsidRPr="006E2DB2" w:rsidRDefault="00931C22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Kontraktsperiode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(fra–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til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2422F45F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6E2DB2" w14:paraId="2875468C" w14:textId="77777777">
        <w:tc>
          <w:tcPr>
            <w:tcW w:w="4320" w:type="dxa"/>
          </w:tcPr>
          <w:p w14:paraId="308BFA3C" w14:textId="77777777" w:rsidR="00220C6D" w:rsidRPr="006E2DB2" w:rsidRDefault="00931C22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Leverandørens rolle</w:t>
            </w:r>
          </w:p>
        </w:tc>
        <w:tc>
          <w:tcPr>
            <w:tcW w:w="4320" w:type="dxa"/>
          </w:tcPr>
          <w:p w14:paraId="050B958F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D70BF0" w14:paraId="4D98EAE1" w14:textId="77777777" w:rsidTr="006E2DB2">
        <w:trPr>
          <w:trHeight w:val="2417"/>
        </w:trPr>
        <w:tc>
          <w:tcPr>
            <w:tcW w:w="4320" w:type="dxa"/>
          </w:tcPr>
          <w:p w14:paraId="36203A28" w14:textId="4E9BB57E" w:rsidR="00220C6D" w:rsidRPr="006E2DB2" w:rsidRDefault="00931C22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Kort beskrivelse av oppdraget</w:t>
            </w:r>
            <w:r w:rsidR="006E2DB2"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 xml:space="preserve"> og relevans til anskaffelse av transport for Deichman</w:t>
            </w:r>
          </w:p>
        </w:tc>
        <w:tc>
          <w:tcPr>
            <w:tcW w:w="4320" w:type="dxa"/>
          </w:tcPr>
          <w:p w14:paraId="0D63ED72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</w:tbl>
    <w:p w14:paraId="7E77A9FA" w14:textId="77777777" w:rsidR="00220C6D" w:rsidRPr="006E2DB2" w:rsidRDefault="00931C2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>2. R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elevans</w:t>
      </w:r>
      <w:proofErr w:type="spellEnd"/>
      <w:r w:rsidRPr="006E2DB2">
        <w:rPr>
          <w:rFonts w:ascii="Oslo Sans Office" w:hAnsi="Oslo Sans Office"/>
          <w:color w:val="auto"/>
          <w:sz w:val="20"/>
          <w:szCs w:val="20"/>
        </w:rPr>
        <w:t xml:space="preserve"> for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anskaffelsen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220C6D" w:rsidRPr="00D70BF0" w14:paraId="26EF49FE" w14:textId="77777777">
        <w:tc>
          <w:tcPr>
            <w:tcW w:w="4320" w:type="dxa"/>
          </w:tcPr>
          <w:p w14:paraId="4FC0DFC5" w14:textId="77777777" w:rsidR="00220C6D" w:rsidRPr="006E2DB2" w:rsidRDefault="00931C22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Transport av varer (ja/nei)</w:t>
            </w:r>
          </w:p>
        </w:tc>
        <w:tc>
          <w:tcPr>
            <w:tcW w:w="4320" w:type="dxa"/>
          </w:tcPr>
          <w:p w14:paraId="35555D76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220C6D" w:rsidRPr="006E2DB2" w14:paraId="1129F741" w14:textId="77777777">
        <w:tc>
          <w:tcPr>
            <w:tcW w:w="4320" w:type="dxa"/>
          </w:tcPr>
          <w:p w14:paraId="44F64BBF" w14:textId="77777777" w:rsidR="00220C6D" w:rsidRPr="006E2DB2" w:rsidRDefault="00931C22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Rutedistribusjon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(ja/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nei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37C4BA40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D70BF0" w14:paraId="1544C304" w14:textId="77777777">
        <w:tc>
          <w:tcPr>
            <w:tcW w:w="4320" w:type="dxa"/>
          </w:tcPr>
          <w:p w14:paraId="11FF2F77" w14:textId="77777777" w:rsidR="00220C6D" w:rsidRPr="006E2DB2" w:rsidRDefault="00931C22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Transport til flere lokasjoner (ja/nei)</w:t>
            </w:r>
          </w:p>
        </w:tc>
        <w:tc>
          <w:tcPr>
            <w:tcW w:w="4320" w:type="dxa"/>
          </w:tcPr>
          <w:p w14:paraId="05CC9A36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220C6D" w:rsidRPr="00D70BF0" w14:paraId="73946D16" w14:textId="77777777">
        <w:tc>
          <w:tcPr>
            <w:tcW w:w="4320" w:type="dxa"/>
          </w:tcPr>
          <w:p w14:paraId="09FA292D" w14:textId="77777777" w:rsidR="00220C6D" w:rsidRPr="006E2DB2" w:rsidRDefault="00931C22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Faste ruter/tidskritisk (ja/nei)</w:t>
            </w:r>
          </w:p>
        </w:tc>
        <w:tc>
          <w:tcPr>
            <w:tcW w:w="4320" w:type="dxa"/>
          </w:tcPr>
          <w:p w14:paraId="5D0A6A14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220C6D" w:rsidRPr="006E2DB2" w14:paraId="72120B88" w14:textId="77777777">
        <w:tc>
          <w:tcPr>
            <w:tcW w:w="4320" w:type="dxa"/>
          </w:tcPr>
          <w:p w14:paraId="2029CD72" w14:textId="77777777" w:rsidR="00220C6D" w:rsidRPr="006E2DB2" w:rsidRDefault="00931C22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Mange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leveringspunkter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(ja/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nei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7EBB49FB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6E2DB2" w14:paraId="25A26558" w14:textId="77777777">
        <w:tc>
          <w:tcPr>
            <w:tcW w:w="4320" w:type="dxa"/>
          </w:tcPr>
          <w:p w14:paraId="3951493B" w14:textId="77777777" w:rsidR="00220C6D" w:rsidRPr="006E2DB2" w:rsidRDefault="00931C22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Beskrivelse av likheter</w:t>
            </w:r>
          </w:p>
        </w:tc>
        <w:tc>
          <w:tcPr>
            <w:tcW w:w="4320" w:type="dxa"/>
          </w:tcPr>
          <w:p w14:paraId="7E733AC4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6216A96C" w14:textId="77777777" w:rsidR="00220C6D" w:rsidRPr="006E2DB2" w:rsidRDefault="00931C2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>3. Omfang og størrelse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220C6D" w:rsidRPr="006E2DB2" w14:paraId="3204EA9A" w14:textId="77777777">
        <w:tc>
          <w:tcPr>
            <w:tcW w:w="4320" w:type="dxa"/>
          </w:tcPr>
          <w:p w14:paraId="1A6E86E1" w14:textId="77777777" w:rsidR="00220C6D" w:rsidRPr="006E2DB2" w:rsidRDefault="00931C22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Årlig kontraktsverdi (NOK)</w:t>
            </w:r>
          </w:p>
        </w:tc>
        <w:tc>
          <w:tcPr>
            <w:tcW w:w="4320" w:type="dxa"/>
          </w:tcPr>
          <w:p w14:paraId="1D3915C5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D70BF0" w14:paraId="2E9052A1" w14:textId="77777777">
        <w:tc>
          <w:tcPr>
            <w:tcW w:w="4320" w:type="dxa"/>
          </w:tcPr>
          <w:p w14:paraId="01A8ED17" w14:textId="77777777" w:rsidR="00220C6D" w:rsidRPr="006E2DB2" w:rsidRDefault="00931C22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Antall leveranser per uke/måned</w:t>
            </w:r>
          </w:p>
        </w:tc>
        <w:tc>
          <w:tcPr>
            <w:tcW w:w="4320" w:type="dxa"/>
          </w:tcPr>
          <w:p w14:paraId="489C4859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220C6D" w:rsidRPr="006E2DB2" w14:paraId="342B6EBA" w14:textId="77777777">
        <w:tc>
          <w:tcPr>
            <w:tcW w:w="4320" w:type="dxa"/>
          </w:tcPr>
          <w:p w14:paraId="71BEB6B0" w14:textId="77777777" w:rsidR="00220C6D" w:rsidRPr="006E2DB2" w:rsidRDefault="00931C22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Antall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lokasjoner</w:t>
            </w:r>
            <w:proofErr w:type="spellEnd"/>
          </w:p>
        </w:tc>
        <w:tc>
          <w:tcPr>
            <w:tcW w:w="4320" w:type="dxa"/>
          </w:tcPr>
          <w:p w14:paraId="3C7373BA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6E2DB2" w14:paraId="0F89D5CD" w14:textId="77777777">
        <w:tc>
          <w:tcPr>
            <w:tcW w:w="4320" w:type="dxa"/>
          </w:tcPr>
          <w:p w14:paraId="0143AC57" w14:textId="77777777" w:rsidR="00220C6D" w:rsidRPr="006E2DB2" w:rsidRDefault="00931C22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Geografisk område</w:t>
            </w:r>
          </w:p>
        </w:tc>
        <w:tc>
          <w:tcPr>
            <w:tcW w:w="4320" w:type="dxa"/>
          </w:tcPr>
          <w:p w14:paraId="1C37461F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6E2DB2" w14:paraId="270C3C3B" w14:textId="77777777">
        <w:tc>
          <w:tcPr>
            <w:tcW w:w="4320" w:type="dxa"/>
          </w:tcPr>
          <w:p w14:paraId="35DBE3D7" w14:textId="77777777" w:rsidR="00220C6D" w:rsidRPr="006E2DB2" w:rsidRDefault="00931C22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Antall kjøretøy</w:t>
            </w:r>
          </w:p>
        </w:tc>
        <w:tc>
          <w:tcPr>
            <w:tcW w:w="4320" w:type="dxa"/>
          </w:tcPr>
          <w:p w14:paraId="4FC08071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6E2DB2" w14:paraId="48E7D5C9" w14:textId="77777777">
        <w:tc>
          <w:tcPr>
            <w:tcW w:w="4320" w:type="dxa"/>
          </w:tcPr>
          <w:p w14:paraId="1B6F5A5C" w14:textId="77777777" w:rsidR="00220C6D" w:rsidRPr="006E2DB2" w:rsidRDefault="00931C22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Antall sjåfører</w:t>
            </w:r>
          </w:p>
        </w:tc>
        <w:tc>
          <w:tcPr>
            <w:tcW w:w="4320" w:type="dxa"/>
          </w:tcPr>
          <w:p w14:paraId="19EA345F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0F1379FD" w14:textId="77777777" w:rsidR="006E2DB2" w:rsidRDefault="006E2DB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</w:p>
    <w:p w14:paraId="01015F7B" w14:textId="1303AD13" w:rsidR="00220C6D" w:rsidRPr="006E2DB2" w:rsidRDefault="00931C2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>4. Leveransebeskrivelse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8"/>
        <w:gridCol w:w="4312"/>
      </w:tblGrid>
      <w:tr w:rsidR="00220C6D" w:rsidRPr="006E2DB2" w14:paraId="4117679B" w14:textId="77777777">
        <w:tc>
          <w:tcPr>
            <w:tcW w:w="4320" w:type="dxa"/>
          </w:tcPr>
          <w:p w14:paraId="2CB8B4E5" w14:textId="77777777" w:rsidR="00220C6D" w:rsidRPr="006E2DB2" w:rsidRDefault="00931C22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Type transport</w:t>
            </w:r>
          </w:p>
        </w:tc>
        <w:tc>
          <w:tcPr>
            <w:tcW w:w="4320" w:type="dxa"/>
          </w:tcPr>
          <w:p w14:paraId="45008C69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6E2DB2" w14:paraId="5DBD2662" w14:textId="77777777">
        <w:tc>
          <w:tcPr>
            <w:tcW w:w="4320" w:type="dxa"/>
          </w:tcPr>
          <w:p w14:paraId="39EE842B" w14:textId="77777777" w:rsidR="00220C6D" w:rsidRPr="006E2DB2" w:rsidRDefault="00931C22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Rute- og logistikkorganisering</w:t>
            </w:r>
          </w:p>
        </w:tc>
        <w:tc>
          <w:tcPr>
            <w:tcW w:w="4320" w:type="dxa"/>
          </w:tcPr>
          <w:p w14:paraId="0E513DD1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6E2DB2" w14:paraId="291F15EB" w14:textId="77777777">
        <w:tc>
          <w:tcPr>
            <w:tcW w:w="4320" w:type="dxa"/>
          </w:tcPr>
          <w:p w14:paraId="3C7664EE" w14:textId="77777777" w:rsidR="00220C6D" w:rsidRPr="006E2DB2" w:rsidRDefault="00931C22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Faste vs fleksible leveranser</w:t>
            </w:r>
          </w:p>
        </w:tc>
        <w:tc>
          <w:tcPr>
            <w:tcW w:w="4320" w:type="dxa"/>
          </w:tcPr>
          <w:p w14:paraId="250AC472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220C6D" w:rsidRPr="006E2DB2" w14:paraId="46D6EFC7" w14:textId="77777777">
        <w:tc>
          <w:tcPr>
            <w:tcW w:w="4320" w:type="dxa"/>
          </w:tcPr>
          <w:p w14:paraId="28989D4F" w14:textId="77777777" w:rsidR="00220C6D" w:rsidRPr="006E2DB2" w:rsidRDefault="00931C22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Krav til leveringssikkerhet/tidsvinduer</w:t>
            </w:r>
          </w:p>
        </w:tc>
        <w:tc>
          <w:tcPr>
            <w:tcW w:w="4320" w:type="dxa"/>
          </w:tcPr>
          <w:p w14:paraId="01D79760" w14:textId="77777777" w:rsidR="00220C6D" w:rsidRPr="006E2DB2" w:rsidRDefault="00220C6D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FBA806F" w14:textId="77777777" w:rsidR="006E2DB2" w:rsidRDefault="006E2DB2" w:rsidP="006E2DB2">
      <w:pPr>
        <w:spacing w:line="240" w:lineRule="auto"/>
        <w:rPr>
          <w:rFonts w:ascii="Oslo Sans Office" w:hAnsi="Oslo Sans Office"/>
          <w:b/>
          <w:bCs/>
          <w:sz w:val="20"/>
          <w:szCs w:val="20"/>
          <w:lang w:val="nb-NO"/>
        </w:rPr>
      </w:pPr>
    </w:p>
    <w:p w14:paraId="522612DF" w14:textId="77777777" w:rsidR="006E2DB2" w:rsidRDefault="006E2DB2" w:rsidP="006E2DB2">
      <w:pPr>
        <w:spacing w:line="240" w:lineRule="auto"/>
        <w:rPr>
          <w:rFonts w:ascii="Oslo Sans Office" w:hAnsi="Oslo Sans Office"/>
          <w:b/>
          <w:bCs/>
          <w:sz w:val="20"/>
          <w:szCs w:val="20"/>
          <w:lang w:val="nb-NO"/>
        </w:rPr>
      </w:pPr>
    </w:p>
    <w:p w14:paraId="378E80DC" w14:textId="3D19F4EC" w:rsidR="006E2DB2" w:rsidRPr="006E2DB2" w:rsidRDefault="006E2DB2" w:rsidP="006E2DB2">
      <w:pPr>
        <w:spacing w:line="240" w:lineRule="auto"/>
        <w:rPr>
          <w:rFonts w:ascii="Oslo Sans Office" w:hAnsi="Oslo Sans Office"/>
          <w:b/>
          <w:bCs/>
          <w:sz w:val="24"/>
          <w:szCs w:val="24"/>
          <w:lang w:val="nb-NO"/>
        </w:rPr>
      </w:pPr>
      <w:r w:rsidRPr="006E2DB2">
        <w:rPr>
          <w:rFonts w:ascii="Oslo Sans Office" w:hAnsi="Oslo Sans Office"/>
          <w:b/>
          <w:bCs/>
          <w:sz w:val="24"/>
          <w:szCs w:val="24"/>
          <w:lang w:val="nb-NO"/>
        </w:rPr>
        <w:t xml:space="preserve">Referanse nr. </w:t>
      </w:r>
      <w:r>
        <w:rPr>
          <w:rFonts w:ascii="Oslo Sans Office" w:hAnsi="Oslo Sans Office"/>
          <w:b/>
          <w:bCs/>
          <w:sz w:val="24"/>
          <w:szCs w:val="24"/>
          <w:lang w:val="nb-NO"/>
        </w:rPr>
        <w:t>2</w:t>
      </w:r>
    </w:p>
    <w:p w14:paraId="70F23FC7" w14:textId="77777777" w:rsidR="006E2DB2" w:rsidRPr="006E2DB2" w:rsidRDefault="006E2DB2" w:rsidP="006E2DB2">
      <w:pPr>
        <w:pStyle w:val="Overskrift1"/>
        <w:spacing w:line="240" w:lineRule="auto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 xml:space="preserve">1.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Generell</w:t>
      </w:r>
      <w:proofErr w:type="spellEnd"/>
      <w:r w:rsidRPr="006E2DB2">
        <w:rPr>
          <w:rFonts w:ascii="Oslo Sans Office" w:hAnsi="Oslo Sans Office"/>
          <w:color w:val="auto"/>
          <w:sz w:val="20"/>
          <w:szCs w:val="20"/>
        </w:rPr>
        <w:t xml:space="preserve">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informasjon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6E2DB2" w:rsidRPr="006E2DB2" w14:paraId="4AFCBB7C" w14:textId="77777777" w:rsidTr="008362F9">
        <w:tc>
          <w:tcPr>
            <w:tcW w:w="4320" w:type="dxa"/>
          </w:tcPr>
          <w:p w14:paraId="1885968D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Oppdragsgiver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navn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og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organisasjon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57ED705E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D70BF0" w14:paraId="1E07FDF6" w14:textId="77777777" w:rsidTr="008362F9">
        <w:tc>
          <w:tcPr>
            <w:tcW w:w="4320" w:type="dxa"/>
          </w:tcPr>
          <w:p w14:paraId="5CB16F1E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 xml:space="preserve">Kontaktperson (navn, rolle, </w:t>
            </w:r>
            <w:proofErr w:type="gramStart"/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telefon,</w:t>
            </w:r>
            <w:proofErr w:type="gramEnd"/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 xml:space="preserve"> e-post)</w:t>
            </w:r>
          </w:p>
        </w:tc>
        <w:tc>
          <w:tcPr>
            <w:tcW w:w="4320" w:type="dxa"/>
          </w:tcPr>
          <w:p w14:paraId="1E00C165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6E2DB2" w:rsidRPr="006E2DB2" w14:paraId="6DACB0A3" w14:textId="77777777" w:rsidTr="008362F9">
        <w:tc>
          <w:tcPr>
            <w:tcW w:w="4320" w:type="dxa"/>
          </w:tcPr>
          <w:p w14:paraId="33A677AC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Kontraktsperiode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(fra–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til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1449C8E5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6532AD8E" w14:textId="77777777" w:rsidTr="008362F9">
        <w:tc>
          <w:tcPr>
            <w:tcW w:w="4320" w:type="dxa"/>
          </w:tcPr>
          <w:p w14:paraId="150146F1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Leverandørens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rolle</w:t>
            </w:r>
            <w:proofErr w:type="spellEnd"/>
          </w:p>
        </w:tc>
        <w:tc>
          <w:tcPr>
            <w:tcW w:w="4320" w:type="dxa"/>
          </w:tcPr>
          <w:p w14:paraId="6D0B4A6A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D70BF0" w14:paraId="054B4849" w14:textId="77777777" w:rsidTr="008362F9">
        <w:trPr>
          <w:trHeight w:val="2417"/>
        </w:trPr>
        <w:tc>
          <w:tcPr>
            <w:tcW w:w="4320" w:type="dxa"/>
          </w:tcPr>
          <w:p w14:paraId="643913E6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Kort beskrivelse av oppdraget og relevans til anskaffelse av transport for Deichman</w:t>
            </w:r>
          </w:p>
        </w:tc>
        <w:tc>
          <w:tcPr>
            <w:tcW w:w="4320" w:type="dxa"/>
          </w:tcPr>
          <w:p w14:paraId="7CBD4D4C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</w:tbl>
    <w:p w14:paraId="3420CCBF" w14:textId="77777777" w:rsidR="006E2DB2" w:rsidRPr="006E2DB2" w:rsidRDefault="006E2DB2" w:rsidP="006E2DB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>2. R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elevans</w:t>
      </w:r>
      <w:proofErr w:type="spellEnd"/>
      <w:r w:rsidRPr="006E2DB2">
        <w:rPr>
          <w:rFonts w:ascii="Oslo Sans Office" w:hAnsi="Oslo Sans Office"/>
          <w:color w:val="auto"/>
          <w:sz w:val="20"/>
          <w:szCs w:val="20"/>
        </w:rPr>
        <w:t xml:space="preserve"> for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anskaffelsen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6E2DB2" w:rsidRPr="00D70BF0" w14:paraId="3258919C" w14:textId="77777777" w:rsidTr="008362F9">
        <w:tc>
          <w:tcPr>
            <w:tcW w:w="4320" w:type="dxa"/>
          </w:tcPr>
          <w:p w14:paraId="695B8603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Transport av varer (ja/nei)</w:t>
            </w:r>
          </w:p>
        </w:tc>
        <w:tc>
          <w:tcPr>
            <w:tcW w:w="4320" w:type="dxa"/>
          </w:tcPr>
          <w:p w14:paraId="77311DFE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6E2DB2" w:rsidRPr="006E2DB2" w14:paraId="439D7979" w14:textId="77777777" w:rsidTr="008362F9">
        <w:tc>
          <w:tcPr>
            <w:tcW w:w="4320" w:type="dxa"/>
          </w:tcPr>
          <w:p w14:paraId="0AD6DCBA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Rutedistribusjon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(ja/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nei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6FDE70E2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D70BF0" w14:paraId="0B1F44A6" w14:textId="77777777" w:rsidTr="008362F9">
        <w:tc>
          <w:tcPr>
            <w:tcW w:w="4320" w:type="dxa"/>
          </w:tcPr>
          <w:p w14:paraId="0B49FC0A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Transport til flere lokasjoner (ja/nei)</w:t>
            </w:r>
          </w:p>
        </w:tc>
        <w:tc>
          <w:tcPr>
            <w:tcW w:w="4320" w:type="dxa"/>
          </w:tcPr>
          <w:p w14:paraId="3056C062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6E2DB2" w:rsidRPr="00D70BF0" w14:paraId="0038E5D6" w14:textId="77777777" w:rsidTr="008362F9">
        <w:tc>
          <w:tcPr>
            <w:tcW w:w="4320" w:type="dxa"/>
          </w:tcPr>
          <w:p w14:paraId="49994E00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Faste ruter/tidskritisk (ja/nei)</w:t>
            </w:r>
          </w:p>
        </w:tc>
        <w:tc>
          <w:tcPr>
            <w:tcW w:w="4320" w:type="dxa"/>
          </w:tcPr>
          <w:p w14:paraId="19522A99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6E2DB2" w:rsidRPr="006E2DB2" w14:paraId="1C1208C9" w14:textId="77777777" w:rsidTr="008362F9">
        <w:tc>
          <w:tcPr>
            <w:tcW w:w="4320" w:type="dxa"/>
          </w:tcPr>
          <w:p w14:paraId="21D5E357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Mange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leveringspunkter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(ja/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nei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257F349C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17E4516F" w14:textId="77777777" w:rsidTr="008362F9">
        <w:tc>
          <w:tcPr>
            <w:tcW w:w="4320" w:type="dxa"/>
          </w:tcPr>
          <w:p w14:paraId="7AE7BEC3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Beskrivelse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av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likheter</w:t>
            </w:r>
            <w:proofErr w:type="spellEnd"/>
          </w:p>
        </w:tc>
        <w:tc>
          <w:tcPr>
            <w:tcW w:w="4320" w:type="dxa"/>
          </w:tcPr>
          <w:p w14:paraId="278E4470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D14D383" w14:textId="77777777" w:rsidR="006E2DB2" w:rsidRPr="006E2DB2" w:rsidRDefault="006E2DB2" w:rsidP="006E2DB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 xml:space="preserve">3.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Omfang</w:t>
      </w:r>
      <w:proofErr w:type="spellEnd"/>
      <w:r w:rsidRPr="006E2DB2">
        <w:rPr>
          <w:rFonts w:ascii="Oslo Sans Office" w:hAnsi="Oslo Sans Office"/>
          <w:color w:val="auto"/>
          <w:sz w:val="20"/>
          <w:szCs w:val="20"/>
        </w:rPr>
        <w:t xml:space="preserve"> og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størrelse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6E2DB2" w:rsidRPr="006E2DB2" w14:paraId="7A360ED1" w14:textId="77777777" w:rsidTr="008362F9">
        <w:tc>
          <w:tcPr>
            <w:tcW w:w="4320" w:type="dxa"/>
          </w:tcPr>
          <w:p w14:paraId="1303074F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Årlig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kontraktsverdi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(NOK)</w:t>
            </w:r>
          </w:p>
        </w:tc>
        <w:tc>
          <w:tcPr>
            <w:tcW w:w="4320" w:type="dxa"/>
          </w:tcPr>
          <w:p w14:paraId="763C1672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D70BF0" w14:paraId="26FE4A79" w14:textId="77777777" w:rsidTr="008362F9">
        <w:tc>
          <w:tcPr>
            <w:tcW w:w="4320" w:type="dxa"/>
          </w:tcPr>
          <w:p w14:paraId="06E36E6D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Antall leveranser per uke/måned</w:t>
            </w:r>
          </w:p>
        </w:tc>
        <w:tc>
          <w:tcPr>
            <w:tcW w:w="4320" w:type="dxa"/>
          </w:tcPr>
          <w:p w14:paraId="5E1000DF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6E2DB2" w:rsidRPr="006E2DB2" w14:paraId="2DF86311" w14:textId="77777777" w:rsidTr="008362F9">
        <w:tc>
          <w:tcPr>
            <w:tcW w:w="4320" w:type="dxa"/>
          </w:tcPr>
          <w:p w14:paraId="047BC72C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Antall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lokasjoner</w:t>
            </w:r>
            <w:proofErr w:type="spellEnd"/>
          </w:p>
        </w:tc>
        <w:tc>
          <w:tcPr>
            <w:tcW w:w="4320" w:type="dxa"/>
          </w:tcPr>
          <w:p w14:paraId="1B9493D7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1EEF2D1F" w14:textId="77777777" w:rsidTr="008362F9">
        <w:tc>
          <w:tcPr>
            <w:tcW w:w="4320" w:type="dxa"/>
          </w:tcPr>
          <w:p w14:paraId="2CFD535A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Geografisk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område</w:t>
            </w:r>
            <w:proofErr w:type="spellEnd"/>
          </w:p>
        </w:tc>
        <w:tc>
          <w:tcPr>
            <w:tcW w:w="4320" w:type="dxa"/>
          </w:tcPr>
          <w:p w14:paraId="0D7364D0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556A4AC7" w14:textId="77777777" w:rsidTr="008362F9">
        <w:tc>
          <w:tcPr>
            <w:tcW w:w="4320" w:type="dxa"/>
          </w:tcPr>
          <w:p w14:paraId="58A2C285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lastRenderedPageBreak/>
              <w:t xml:space="preserve">Antall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kjøretøy</w:t>
            </w:r>
            <w:proofErr w:type="spellEnd"/>
          </w:p>
        </w:tc>
        <w:tc>
          <w:tcPr>
            <w:tcW w:w="4320" w:type="dxa"/>
          </w:tcPr>
          <w:p w14:paraId="770D545C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79B841E8" w14:textId="77777777" w:rsidTr="008362F9">
        <w:tc>
          <w:tcPr>
            <w:tcW w:w="4320" w:type="dxa"/>
          </w:tcPr>
          <w:p w14:paraId="69C389C9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Antall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sjåfører</w:t>
            </w:r>
            <w:proofErr w:type="spellEnd"/>
          </w:p>
        </w:tc>
        <w:tc>
          <w:tcPr>
            <w:tcW w:w="4320" w:type="dxa"/>
          </w:tcPr>
          <w:p w14:paraId="0D89C787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CC56681" w14:textId="77777777" w:rsidR="006E2DB2" w:rsidRDefault="006E2DB2" w:rsidP="006E2DB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</w:p>
    <w:p w14:paraId="2BFA3B35" w14:textId="77777777" w:rsidR="006E2DB2" w:rsidRPr="006E2DB2" w:rsidRDefault="006E2DB2" w:rsidP="006E2DB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 xml:space="preserve">4.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Leveransebeskrivelse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8"/>
        <w:gridCol w:w="4312"/>
      </w:tblGrid>
      <w:tr w:rsidR="006E2DB2" w:rsidRPr="006E2DB2" w14:paraId="67E2C70F" w14:textId="77777777" w:rsidTr="008362F9">
        <w:tc>
          <w:tcPr>
            <w:tcW w:w="4320" w:type="dxa"/>
          </w:tcPr>
          <w:p w14:paraId="39BE19A6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Type transport</w:t>
            </w:r>
          </w:p>
        </w:tc>
        <w:tc>
          <w:tcPr>
            <w:tcW w:w="4320" w:type="dxa"/>
          </w:tcPr>
          <w:p w14:paraId="4CEAD463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247A32BD" w14:textId="77777777" w:rsidTr="008362F9">
        <w:tc>
          <w:tcPr>
            <w:tcW w:w="4320" w:type="dxa"/>
          </w:tcPr>
          <w:p w14:paraId="01FB7646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Rute- og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logistikkorganisering</w:t>
            </w:r>
            <w:proofErr w:type="spellEnd"/>
          </w:p>
        </w:tc>
        <w:tc>
          <w:tcPr>
            <w:tcW w:w="4320" w:type="dxa"/>
          </w:tcPr>
          <w:p w14:paraId="26F51D85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6359DBA4" w14:textId="77777777" w:rsidTr="008362F9">
        <w:tc>
          <w:tcPr>
            <w:tcW w:w="4320" w:type="dxa"/>
          </w:tcPr>
          <w:p w14:paraId="7EF948B5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Faste vs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fleksible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leveranser</w:t>
            </w:r>
            <w:proofErr w:type="spellEnd"/>
          </w:p>
        </w:tc>
        <w:tc>
          <w:tcPr>
            <w:tcW w:w="4320" w:type="dxa"/>
          </w:tcPr>
          <w:p w14:paraId="3C6755F8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4DCF9320" w14:textId="77777777" w:rsidTr="008362F9">
        <w:tc>
          <w:tcPr>
            <w:tcW w:w="4320" w:type="dxa"/>
          </w:tcPr>
          <w:p w14:paraId="094C0689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Krav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til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leveringssikkerhet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/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tidsvinduer</w:t>
            </w:r>
            <w:proofErr w:type="spellEnd"/>
          </w:p>
        </w:tc>
        <w:tc>
          <w:tcPr>
            <w:tcW w:w="4320" w:type="dxa"/>
          </w:tcPr>
          <w:p w14:paraId="44A37515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F4C0D11" w14:textId="77777777" w:rsidR="006E2DB2" w:rsidRPr="006E2DB2" w:rsidRDefault="006E2DB2" w:rsidP="006E2DB2">
      <w:pPr>
        <w:pStyle w:val="Overskrift1"/>
        <w:rPr>
          <w:rFonts w:ascii="Oslo Sans Office" w:hAnsi="Oslo Sans Office"/>
          <w:sz w:val="20"/>
          <w:szCs w:val="20"/>
        </w:rPr>
      </w:pPr>
    </w:p>
    <w:p w14:paraId="12DA5E22" w14:textId="386DBCEC" w:rsidR="006E2DB2" w:rsidRPr="006E2DB2" w:rsidRDefault="006E2DB2" w:rsidP="006E2DB2">
      <w:pPr>
        <w:spacing w:line="240" w:lineRule="auto"/>
        <w:rPr>
          <w:rFonts w:ascii="Oslo Sans Office" w:hAnsi="Oslo Sans Office"/>
          <w:b/>
          <w:bCs/>
          <w:sz w:val="24"/>
          <w:szCs w:val="24"/>
          <w:lang w:val="nb-NO"/>
        </w:rPr>
      </w:pPr>
      <w:r w:rsidRPr="006E2DB2">
        <w:rPr>
          <w:rFonts w:ascii="Oslo Sans Office" w:hAnsi="Oslo Sans Office"/>
          <w:b/>
          <w:bCs/>
          <w:sz w:val="24"/>
          <w:szCs w:val="24"/>
          <w:lang w:val="nb-NO"/>
        </w:rPr>
        <w:t xml:space="preserve">Referanse nr. </w:t>
      </w:r>
      <w:r>
        <w:rPr>
          <w:rFonts w:ascii="Oslo Sans Office" w:hAnsi="Oslo Sans Office"/>
          <w:b/>
          <w:bCs/>
          <w:sz w:val="24"/>
          <w:szCs w:val="24"/>
          <w:lang w:val="nb-NO"/>
        </w:rPr>
        <w:t>3</w:t>
      </w:r>
    </w:p>
    <w:p w14:paraId="5E59FC51" w14:textId="77777777" w:rsidR="006E2DB2" w:rsidRPr="006E2DB2" w:rsidRDefault="006E2DB2" w:rsidP="006E2DB2">
      <w:pPr>
        <w:pStyle w:val="Overskrift1"/>
        <w:spacing w:line="240" w:lineRule="auto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 xml:space="preserve">1.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Generell</w:t>
      </w:r>
      <w:proofErr w:type="spellEnd"/>
      <w:r w:rsidRPr="006E2DB2">
        <w:rPr>
          <w:rFonts w:ascii="Oslo Sans Office" w:hAnsi="Oslo Sans Office"/>
          <w:color w:val="auto"/>
          <w:sz w:val="20"/>
          <w:szCs w:val="20"/>
        </w:rPr>
        <w:t xml:space="preserve">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informasjon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6E2DB2" w:rsidRPr="006E2DB2" w14:paraId="02547122" w14:textId="77777777" w:rsidTr="008362F9">
        <w:tc>
          <w:tcPr>
            <w:tcW w:w="4320" w:type="dxa"/>
          </w:tcPr>
          <w:p w14:paraId="3D319195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Oppdragsgiver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navn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og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organisasjon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31AAD905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D70BF0" w14:paraId="599512A6" w14:textId="77777777" w:rsidTr="008362F9">
        <w:tc>
          <w:tcPr>
            <w:tcW w:w="4320" w:type="dxa"/>
          </w:tcPr>
          <w:p w14:paraId="7C84D06F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 xml:space="preserve">Kontaktperson (navn, rolle, </w:t>
            </w:r>
            <w:proofErr w:type="gramStart"/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telefon,</w:t>
            </w:r>
            <w:proofErr w:type="gramEnd"/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 xml:space="preserve"> e-post)</w:t>
            </w:r>
          </w:p>
        </w:tc>
        <w:tc>
          <w:tcPr>
            <w:tcW w:w="4320" w:type="dxa"/>
          </w:tcPr>
          <w:p w14:paraId="0E3D1D2D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6E2DB2" w:rsidRPr="006E2DB2" w14:paraId="32BF9A34" w14:textId="77777777" w:rsidTr="008362F9">
        <w:tc>
          <w:tcPr>
            <w:tcW w:w="4320" w:type="dxa"/>
          </w:tcPr>
          <w:p w14:paraId="46F95933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Kontraktsperiode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(fra–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til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66DFCCC5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4E90A7F8" w14:textId="77777777" w:rsidTr="008362F9">
        <w:tc>
          <w:tcPr>
            <w:tcW w:w="4320" w:type="dxa"/>
          </w:tcPr>
          <w:p w14:paraId="7B8B814C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Leverandørens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rolle</w:t>
            </w:r>
            <w:proofErr w:type="spellEnd"/>
          </w:p>
        </w:tc>
        <w:tc>
          <w:tcPr>
            <w:tcW w:w="4320" w:type="dxa"/>
          </w:tcPr>
          <w:p w14:paraId="31EC3A98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D70BF0" w14:paraId="4C2314E2" w14:textId="77777777" w:rsidTr="008362F9">
        <w:trPr>
          <w:trHeight w:val="2417"/>
        </w:trPr>
        <w:tc>
          <w:tcPr>
            <w:tcW w:w="4320" w:type="dxa"/>
          </w:tcPr>
          <w:p w14:paraId="1E88AB43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Kort beskrivelse av oppdraget og relevans til anskaffelse av transport for Deichman</w:t>
            </w:r>
          </w:p>
        </w:tc>
        <w:tc>
          <w:tcPr>
            <w:tcW w:w="4320" w:type="dxa"/>
          </w:tcPr>
          <w:p w14:paraId="7C1EFED4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</w:tbl>
    <w:p w14:paraId="78E50454" w14:textId="77777777" w:rsidR="006E2DB2" w:rsidRPr="006E2DB2" w:rsidRDefault="006E2DB2" w:rsidP="006E2DB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>2. R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elevans</w:t>
      </w:r>
      <w:proofErr w:type="spellEnd"/>
      <w:r w:rsidRPr="006E2DB2">
        <w:rPr>
          <w:rFonts w:ascii="Oslo Sans Office" w:hAnsi="Oslo Sans Office"/>
          <w:color w:val="auto"/>
          <w:sz w:val="20"/>
          <w:szCs w:val="20"/>
        </w:rPr>
        <w:t xml:space="preserve"> for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anskaffelsen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6E2DB2" w:rsidRPr="00D70BF0" w14:paraId="7C8645C1" w14:textId="77777777" w:rsidTr="008362F9">
        <w:tc>
          <w:tcPr>
            <w:tcW w:w="4320" w:type="dxa"/>
          </w:tcPr>
          <w:p w14:paraId="04E40FBE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Transport av varer (ja/nei)</w:t>
            </w:r>
          </w:p>
        </w:tc>
        <w:tc>
          <w:tcPr>
            <w:tcW w:w="4320" w:type="dxa"/>
          </w:tcPr>
          <w:p w14:paraId="3C3C9E00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6E2DB2" w:rsidRPr="006E2DB2" w14:paraId="5D7112B0" w14:textId="77777777" w:rsidTr="008362F9">
        <w:tc>
          <w:tcPr>
            <w:tcW w:w="4320" w:type="dxa"/>
          </w:tcPr>
          <w:p w14:paraId="462F028F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Rutedistribusjon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(ja/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nei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1482151F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D70BF0" w14:paraId="698917D0" w14:textId="77777777" w:rsidTr="008362F9">
        <w:tc>
          <w:tcPr>
            <w:tcW w:w="4320" w:type="dxa"/>
          </w:tcPr>
          <w:p w14:paraId="55E6CE44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Transport til flere lokasjoner (ja/nei)</w:t>
            </w:r>
          </w:p>
        </w:tc>
        <w:tc>
          <w:tcPr>
            <w:tcW w:w="4320" w:type="dxa"/>
          </w:tcPr>
          <w:p w14:paraId="1283E8DD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6E2DB2" w:rsidRPr="00D70BF0" w14:paraId="0BF3EF24" w14:textId="77777777" w:rsidTr="008362F9">
        <w:tc>
          <w:tcPr>
            <w:tcW w:w="4320" w:type="dxa"/>
          </w:tcPr>
          <w:p w14:paraId="4B6362E0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Faste ruter/tidskritisk (ja/nei)</w:t>
            </w:r>
          </w:p>
        </w:tc>
        <w:tc>
          <w:tcPr>
            <w:tcW w:w="4320" w:type="dxa"/>
          </w:tcPr>
          <w:p w14:paraId="3ED4FCD3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6E2DB2" w:rsidRPr="006E2DB2" w14:paraId="25587846" w14:textId="77777777" w:rsidTr="008362F9">
        <w:tc>
          <w:tcPr>
            <w:tcW w:w="4320" w:type="dxa"/>
          </w:tcPr>
          <w:p w14:paraId="2829EC4E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Mange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leveringspunkter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(ja/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nei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6B5B36F6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3FF0566C" w14:textId="77777777" w:rsidTr="008362F9">
        <w:tc>
          <w:tcPr>
            <w:tcW w:w="4320" w:type="dxa"/>
          </w:tcPr>
          <w:p w14:paraId="4E0AE77A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Beskrivelse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av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likheter</w:t>
            </w:r>
            <w:proofErr w:type="spellEnd"/>
          </w:p>
        </w:tc>
        <w:tc>
          <w:tcPr>
            <w:tcW w:w="4320" w:type="dxa"/>
          </w:tcPr>
          <w:p w14:paraId="135F0931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641C9D87" w14:textId="77777777" w:rsidR="006E2DB2" w:rsidRDefault="006E2DB2" w:rsidP="006E2DB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</w:p>
    <w:p w14:paraId="02303ADD" w14:textId="19AEDB37" w:rsidR="006E2DB2" w:rsidRPr="006E2DB2" w:rsidRDefault="006E2DB2" w:rsidP="006E2DB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 xml:space="preserve">3.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Omfang</w:t>
      </w:r>
      <w:proofErr w:type="spellEnd"/>
      <w:r w:rsidRPr="006E2DB2">
        <w:rPr>
          <w:rFonts w:ascii="Oslo Sans Office" w:hAnsi="Oslo Sans Office"/>
          <w:color w:val="auto"/>
          <w:sz w:val="20"/>
          <w:szCs w:val="20"/>
        </w:rPr>
        <w:t xml:space="preserve"> og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størrelse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6E2DB2" w:rsidRPr="006E2DB2" w14:paraId="77B77CEC" w14:textId="77777777" w:rsidTr="008362F9">
        <w:tc>
          <w:tcPr>
            <w:tcW w:w="4320" w:type="dxa"/>
          </w:tcPr>
          <w:p w14:paraId="0F4EEAA8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Årlig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kontraktsverdi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(NOK)</w:t>
            </w:r>
          </w:p>
        </w:tc>
        <w:tc>
          <w:tcPr>
            <w:tcW w:w="4320" w:type="dxa"/>
          </w:tcPr>
          <w:p w14:paraId="618CF59D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D70BF0" w14:paraId="43791E0B" w14:textId="77777777" w:rsidTr="008362F9">
        <w:tc>
          <w:tcPr>
            <w:tcW w:w="4320" w:type="dxa"/>
          </w:tcPr>
          <w:p w14:paraId="5540515C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6E2DB2">
              <w:rPr>
                <w:rFonts w:ascii="Oslo Sans Office" w:hAnsi="Oslo Sans Office"/>
                <w:sz w:val="20"/>
                <w:szCs w:val="20"/>
                <w:lang w:val="nb-NO"/>
              </w:rPr>
              <w:t>Antall leveranser per uke/måned</w:t>
            </w:r>
          </w:p>
        </w:tc>
        <w:tc>
          <w:tcPr>
            <w:tcW w:w="4320" w:type="dxa"/>
          </w:tcPr>
          <w:p w14:paraId="1F7E185B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</w:tr>
      <w:tr w:rsidR="006E2DB2" w:rsidRPr="006E2DB2" w14:paraId="4C856640" w14:textId="77777777" w:rsidTr="008362F9">
        <w:tc>
          <w:tcPr>
            <w:tcW w:w="4320" w:type="dxa"/>
          </w:tcPr>
          <w:p w14:paraId="188274AC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Antall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lokasjoner</w:t>
            </w:r>
            <w:proofErr w:type="spellEnd"/>
          </w:p>
        </w:tc>
        <w:tc>
          <w:tcPr>
            <w:tcW w:w="4320" w:type="dxa"/>
          </w:tcPr>
          <w:p w14:paraId="5FC2BACE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5D692398" w14:textId="77777777" w:rsidTr="008362F9">
        <w:tc>
          <w:tcPr>
            <w:tcW w:w="4320" w:type="dxa"/>
          </w:tcPr>
          <w:p w14:paraId="34B070EE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Geografisk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område</w:t>
            </w:r>
            <w:proofErr w:type="spellEnd"/>
          </w:p>
        </w:tc>
        <w:tc>
          <w:tcPr>
            <w:tcW w:w="4320" w:type="dxa"/>
          </w:tcPr>
          <w:p w14:paraId="6FE91F78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07391BFC" w14:textId="77777777" w:rsidTr="008362F9">
        <w:tc>
          <w:tcPr>
            <w:tcW w:w="4320" w:type="dxa"/>
          </w:tcPr>
          <w:p w14:paraId="258778BA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Antall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kjøretøy</w:t>
            </w:r>
            <w:proofErr w:type="spellEnd"/>
          </w:p>
        </w:tc>
        <w:tc>
          <w:tcPr>
            <w:tcW w:w="4320" w:type="dxa"/>
          </w:tcPr>
          <w:p w14:paraId="592F50BC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77AF7219" w14:textId="77777777" w:rsidTr="008362F9">
        <w:tc>
          <w:tcPr>
            <w:tcW w:w="4320" w:type="dxa"/>
          </w:tcPr>
          <w:p w14:paraId="34F3444D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Antall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sjåfører</w:t>
            </w:r>
            <w:proofErr w:type="spellEnd"/>
          </w:p>
        </w:tc>
        <w:tc>
          <w:tcPr>
            <w:tcW w:w="4320" w:type="dxa"/>
          </w:tcPr>
          <w:p w14:paraId="739008D3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0B91535" w14:textId="77777777" w:rsidR="006E2DB2" w:rsidRDefault="006E2DB2" w:rsidP="006E2DB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</w:p>
    <w:p w14:paraId="776F49EC" w14:textId="77777777" w:rsidR="006E2DB2" w:rsidRPr="006E2DB2" w:rsidRDefault="006E2DB2" w:rsidP="006E2DB2">
      <w:pPr>
        <w:pStyle w:val="Overskrift1"/>
        <w:rPr>
          <w:rFonts w:ascii="Oslo Sans Office" w:hAnsi="Oslo Sans Office"/>
          <w:color w:val="auto"/>
          <w:sz w:val="20"/>
          <w:szCs w:val="20"/>
        </w:rPr>
      </w:pPr>
      <w:r w:rsidRPr="006E2DB2">
        <w:rPr>
          <w:rFonts w:ascii="Oslo Sans Office" w:hAnsi="Oslo Sans Office"/>
          <w:color w:val="auto"/>
          <w:sz w:val="20"/>
          <w:szCs w:val="20"/>
        </w:rPr>
        <w:t xml:space="preserve">4. </w:t>
      </w:r>
      <w:proofErr w:type="spellStart"/>
      <w:r w:rsidRPr="006E2DB2">
        <w:rPr>
          <w:rFonts w:ascii="Oslo Sans Office" w:hAnsi="Oslo Sans Office"/>
          <w:color w:val="auto"/>
          <w:sz w:val="20"/>
          <w:szCs w:val="20"/>
        </w:rPr>
        <w:t>Leveransebeskrivelse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8"/>
        <w:gridCol w:w="4312"/>
      </w:tblGrid>
      <w:tr w:rsidR="006E2DB2" w:rsidRPr="006E2DB2" w14:paraId="0FABFB5A" w14:textId="77777777" w:rsidTr="008362F9">
        <w:tc>
          <w:tcPr>
            <w:tcW w:w="4320" w:type="dxa"/>
          </w:tcPr>
          <w:p w14:paraId="0373E15E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>Type transport</w:t>
            </w:r>
          </w:p>
        </w:tc>
        <w:tc>
          <w:tcPr>
            <w:tcW w:w="4320" w:type="dxa"/>
          </w:tcPr>
          <w:p w14:paraId="0F9985BA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764B7EE4" w14:textId="77777777" w:rsidTr="008362F9">
        <w:tc>
          <w:tcPr>
            <w:tcW w:w="4320" w:type="dxa"/>
          </w:tcPr>
          <w:p w14:paraId="53D669CF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Rute- og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logistikkorganisering</w:t>
            </w:r>
            <w:proofErr w:type="spellEnd"/>
          </w:p>
        </w:tc>
        <w:tc>
          <w:tcPr>
            <w:tcW w:w="4320" w:type="dxa"/>
          </w:tcPr>
          <w:p w14:paraId="63A61A4A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6D5D3D31" w14:textId="77777777" w:rsidTr="008362F9">
        <w:tc>
          <w:tcPr>
            <w:tcW w:w="4320" w:type="dxa"/>
          </w:tcPr>
          <w:p w14:paraId="494FF441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Faste vs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fleksible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leveranser</w:t>
            </w:r>
            <w:proofErr w:type="spellEnd"/>
          </w:p>
        </w:tc>
        <w:tc>
          <w:tcPr>
            <w:tcW w:w="4320" w:type="dxa"/>
          </w:tcPr>
          <w:p w14:paraId="1B5A2C2B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6E2DB2" w:rsidRPr="006E2DB2" w14:paraId="0341C500" w14:textId="77777777" w:rsidTr="008362F9">
        <w:tc>
          <w:tcPr>
            <w:tcW w:w="4320" w:type="dxa"/>
          </w:tcPr>
          <w:p w14:paraId="2D017D42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Krav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til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leveringssikkerhet</w:t>
            </w:r>
            <w:proofErr w:type="spellEnd"/>
            <w:r w:rsidRPr="006E2DB2">
              <w:rPr>
                <w:rFonts w:ascii="Oslo Sans Office" w:hAnsi="Oslo Sans Office"/>
                <w:sz w:val="20"/>
                <w:szCs w:val="20"/>
              </w:rPr>
              <w:t>/</w:t>
            </w:r>
            <w:proofErr w:type="spellStart"/>
            <w:r w:rsidRPr="006E2DB2">
              <w:rPr>
                <w:rFonts w:ascii="Oslo Sans Office" w:hAnsi="Oslo Sans Office"/>
                <w:sz w:val="20"/>
                <w:szCs w:val="20"/>
              </w:rPr>
              <w:t>tidsvinduer</w:t>
            </w:r>
            <w:proofErr w:type="spellEnd"/>
          </w:p>
        </w:tc>
        <w:tc>
          <w:tcPr>
            <w:tcW w:w="4320" w:type="dxa"/>
          </w:tcPr>
          <w:p w14:paraId="2D2F1B94" w14:textId="77777777" w:rsidR="006E2DB2" w:rsidRPr="006E2DB2" w:rsidRDefault="006E2DB2" w:rsidP="008362F9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0D2F4860" w14:textId="77777777" w:rsidR="006E2DB2" w:rsidRPr="006E2DB2" w:rsidRDefault="006E2DB2" w:rsidP="006E2DB2">
      <w:pPr>
        <w:pStyle w:val="Overskrift1"/>
        <w:rPr>
          <w:rFonts w:ascii="Oslo Sans Office" w:hAnsi="Oslo Sans Office"/>
          <w:sz w:val="20"/>
          <w:szCs w:val="20"/>
        </w:rPr>
      </w:pPr>
    </w:p>
    <w:p w14:paraId="3C0BBB3C" w14:textId="2B391A61" w:rsidR="00C15DB0" w:rsidRPr="006E2DB2" w:rsidRDefault="00C15DB0" w:rsidP="006E2DB2">
      <w:pPr>
        <w:pStyle w:val="Overskrift1"/>
        <w:rPr>
          <w:rFonts w:ascii="Oslo Sans Office" w:hAnsi="Oslo Sans Office"/>
          <w:sz w:val="20"/>
          <w:szCs w:val="20"/>
        </w:rPr>
      </w:pPr>
    </w:p>
    <w:sectPr w:rsidR="00C15DB0" w:rsidRPr="006E2DB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987115">
    <w:abstractNumId w:val="8"/>
  </w:num>
  <w:num w:numId="2" w16cid:durableId="92289844">
    <w:abstractNumId w:val="6"/>
  </w:num>
  <w:num w:numId="3" w16cid:durableId="1441678306">
    <w:abstractNumId w:val="5"/>
  </w:num>
  <w:num w:numId="4" w16cid:durableId="2050759189">
    <w:abstractNumId w:val="4"/>
  </w:num>
  <w:num w:numId="5" w16cid:durableId="47919435">
    <w:abstractNumId w:val="7"/>
  </w:num>
  <w:num w:numId="6" w16cid:durableId="1428845842">
    <w:abstractNumId w:val="3"/>
  </w:num>
  <w:num w:numId="7" w16cid:durableId="601380009">
    <w:abstractNumId w:val="2"/>
  </w:num>
  <w:num w:numId="8" w16cid:durableId="648025138">
    <w:abstractNumId w:val="1"/>
  </w:num>
  <w:num w:numId="9" w16cid:durableId="1428502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20C6D"/>
    <w:rsid w:val="0029639D"/>
    <w:rsid w:val="00326F90"/>
    <w:rsid w:val="003E3DB8"/>
    <w:rsid w:val="006E2DB2"/>
    <w:rsid w:val="00931C22"/>
    <w:rsid w:val="00AA1D8D"/>
    <w:rsid w:val="00B47730"/>
    <w:rsid w:val="00C15DB0"/>
    <w:rsid w:val="00CB0664"/>
    <w:rsid w:val="00D70BF0"/>
    <w:rsid w:val="00FC693F"/>
    <w:rsid w:val="00FF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EF2495"/>
  <w14:defaultImageDpi w14:val="300"/>
  <w15:docId w15:val="{4449477D-A5D7-42BF-B383-45765055B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0F193796FA2D4FAADE12F1E90E4DC1" ma:contentTypeVersion="3" ma:contentTypeDescription="Opprett et nytt dokument." ma:contentTypeScope="" ma:versionID="dc89f23ed381c1d5988013952bdb6549">
  <xsd:schema xmlns:xsd="http://www.w3.org/2001/XMLSchema" xmlns:xs="http://www.w3.org/2001/XMLSchema" xmlns:p="http://schemas.microsoft.com/office/2006/metadata/properties" xmlns:ns2="004b1531-9498-49af-b544-20709b7c6818" targetNamespace="http://schemas.microsoft.com/office/2006/metadata/properties" ma:root="true" ma:fieldsID="93fa04e996ca6543de8ae9119dc6ed25" ns2:_="">
    <xsd:import namespace="004b1531-9498-49af-b544-20709b7c68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b1531-9498-49af-b544-20709b7c68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F61035-C239-4BB1-BB41-6A0541DDE5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99E58-DD84-4DDD-AA86-168D27BBC9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4b1531-9498-49af-b544-20709b7c6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08F58D-3B6C-412B-AA48-9A26629740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412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Wivian Røgeberg</cp:lastModifiedBy>
  <cp:revision>3</cp:revision>
  <dcterms:created xsi:type="dcterms:W3CDTF">2026-05-29T07:26:00Z</dcterms:created>
  <dcterms:modified xsi:type="dcterms:W3CDTF">2026-08-18T15:54:00Z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2026-05-29T07:16:35Z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d3e31f8b-6103-49ed-87f8-9e67d6558f0c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0x010100100F193796FA2D4FAADE12F1E90E4DC1</vt:lpwstr>
  </property>
  <property fmtid="{D5CDD505-2E9C-101B-9397-08002B2CF9AE}" pid="10" name="Order">
    <vt:r8>52600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